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Nebenraum Garage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28947776" name="019ef8e7-4f8d-7f32-ad76-90883a5e24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128857" name="019ef8e7-4f8d-7f32-ad76-90883a5e240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26568840" name="019ef8eb-522f-7ec6-9332-8fc294b986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3427130" name="019ef8eb-522f-7ec6-9332-8fc294b9869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80222811" name="019ef8f0-636e-7a17-9800-1d651a9a127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2759245" name="019ef8f0-636e-7a17-9800-1d651a9a127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Heizraum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90498095" name="019ef8f5-4ee7-7839-a33e-4b0fb15ceb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4464160" name="019ef8f5-4ee7-7839-a33e-4b0fb15ceb2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4763235" name="019ef8ed-2f3b-7349-b592-e660ee426b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5505235" name="019ef8ed-2f3b-7349-b592-e660ee426b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07539685" name="019ef8f1-54b7-774f-bdb7-a834a3e784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4592978" name="019ef8f1-54b7-774f-bdb7-a834a3e7844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Heizraum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15216937" name="019ef8f5-d846-75a7-9171-06da1133dba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75072" name="019ef8f5-d846-75a7-9171-06da1133dba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59164867" name="019ef903-0c81-7f7e-9d94-22b294fc258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6640405" name="019ef903-0c81-7f7e-9d94-22b294fc258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0721156" name="019ef907-553a-78d4-a420-51ac940941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4148917" name="019ef907-553a-78d4-a420-51ac9409418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Stationsstrasse 91, Wiesendangen</w:t>
          </w:r>
        </w:p>
        <w:p>
          <w:pPr>
            <w:spacing w:before="0" w:after="0"/>
          </w:pPr>
          <w:r>
            <w:t>1024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